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646625" name="eef69fe0-4dcd-11f0-bb59-bf7e6b0d25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840287" name="eef69fe0-4dcd-11f0-bb59-bf7e6b0d258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8507932" name="736843a0-4dce-11f0-b7d5-f3ce725a3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48125" name="736843a0-4dce-11f0-b7d5-f3ce725a335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774184" name="a88510e0-4dce-11f0-9584-c9cec5174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76192" name="a88510e0-4dce-11f0-9584-c9cec5174a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/ 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172823" name="4872d6a0-4dcf-11f0-bcad-2701581d85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62513" name="4872d6a0-4dcf-11f0-bcad-2701581d856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883272" name="7ebcb230-4dcf-11f0-bc8e-b9555d471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614224" name="7ebcb230-4dcf-11f0-bc8e-b9555d4719c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1936240" name="b2958dc0-4dcf-11f0-9b90-23f1fa8264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874583" name="b2958dc0-4dcf-11f0-9b90-23f1fa8264b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0686025" name="24f8b220-4dd0-11f0-8579-39c001215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902827" name="24f8b220-4dd0-11f0-8579-39c001215dc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8919633" name="915e7b70-4dd0-11f0-8232-159af1e7e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548973" name="915e7b70-4dd0-11f0-8232-159af1e7e30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392756" name="57ae7500-4dd1-11f0-86ea-d3a7d34ee9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227624" name="57ae7500-4dd1-11f0-86ea-d3a7d34ee92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Anschlagkitt 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7783958" name="60545ad0-4dd1-11f0-ae94-4bcee84a6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614238" name="60545ad0-4dd1-11f0-ae94-4bcee84a604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5535044" name="e788a100-4dd1-11f0-b772-5322e5c0c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761091" name="e788a100-4dd1-11f0-b772-5322e5c0c27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6288597" name="2384c4e0-4dd2-11f0-9071-1dca6e3dd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2986" name="2384c4e0-4dd2-11f0-9071-1dca6e3dd71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8424889" name="600a8b20-4dd2-11f0-b61b-57999622ee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022310" name="600a8b20-4dd2-11f0-b61b-57999622ee7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6758910" name="ab384d30-4dd2-11f0-844f-a7e23d0751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935598" name="ab384d30-4dd2-11f0-844f-a7e23d0751e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511756" name="5ecfa4b0-4dd3-11f0-a361-456cdcaf90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500403" name="5ecfa4b0-4dd3-11f0-a361-456cdcaf90c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2252254" name="a2322980-4dd3-11f0-a2d9-c992155002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36324" name="a2322980-4dd3-11f0-a2d9-c992155002c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3541885" name="e1845630-4dd3-11f0-83ff-4fc8a5fe0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71313" name="e1845630-4dd3-11f0-83ff-4fc8a5fe057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5708862" name="674906d0-4dd4-11f0-9003-b799713dd7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974778" name="674906d0-4dd4-11f0-9003-b799713dd79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5208520" name="f54460b0-4dd4-11f0-8f28-35dd75a9f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999248" name="f54460b0-4dd4-11f0-8f28-35dd75a9f31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050536" name="48609f70-4dd5-11f0-853a-712e3cdc4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62519" name="48609f70-4dd5-11f0-853a-712e3cdc4bb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/ Anbau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520822" name="95375690-4dd5-11f0-b3b8-71d8bd7c1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024026" name="95375690-4dd5-11f0-b3b8-71d8bd7c1d6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8547657" name="15945c70-4dd6-11f0-8d04-333ddac7d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107056" name="15945c70-4dd6-11f0-8d04-333ddac7dc6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6129999" name="b1fd6840-4dd6-11f0-bd69-3ddac9782e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962680" name="b1fd6840-4dd6-11f0-bd69-3ddac9782e7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9918834" name="d20db860-4dd6-11f0-a8aa-07583fdc23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76310" name="d20db860-4dd6-11f0-a8aa-07583fdc239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Waschküche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17261" name="3abfef90-4dd7-11f0-9d41-93a4531a97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67839" name="3abfef90-4dd7-11f0-9d41-93a4531a977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8659768" name="6b2d8ca0-4dd7-11f0-b436-6f949b707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662777" name="6b2d8ca0-4dd7-11f0-b436-6f949b707e6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138283" name="e1b4b830-4dd7-11f0-a131-e313b5ebd1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003733" name="e1b4b830-4dd7-11f0-a131-e313b5ebd17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466812" name="11f1a850-4dd8-11f0-a24d-8f05d3b80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776253" name="11f1a850-4dd8-11f0-a24d-8f05d3b8032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9100989" name="5f7fefa0-4dd8-11f0-9b1f-4fa0e94b0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045348" name="5f7fefa0-4dd8-11f0-9b1f-4fa0e94b07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427077" name="c92400e0-4dd8-11f0-bc43-f7e510c9c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822519" name="c92400e0-4dd8-11f0-bc43-f7e510c9c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5608602" name="04ab42e0-4dd9-11f0-b21b-fd42473f2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850201" name="04ab42e0-4dd9-11f0-b21b-fd42473f278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165705" name="a69dd950-4dd9-11f0-8b4d-95a23d1276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060740" name="a69dd950-4dd9-11f0-8b4d-95a23d1276c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632723" name="1d33ee70-4dd9-11f0-b55b-85725420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586361" name="1d33ee70-4dd9-11f0-b55b-857254201ad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5805387" name="d59b4490-4dd9-11f0-836f-e9605fd16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292550" name="d59b4490-4dd9-11f0-836f-e9605fd16b1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085511" name="1613a1c0-4dda-11f0-8e6c-f3f2c77d9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889154" name="1613a1c0-4dda-11f0-8e6c-f3f2c77d99b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Seestrasse 11, 8700 Küsnacht</w:t>
          </w:r>
        </w:p>
        <w:p>
          <w:pPr>
            <w:spacing w:before="0" w:after="0"/>
          </w:pPr>
          <w:r>
            <w:t>343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